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47EAD" w14:textId="40149146" w:rsidR="00F167EC" w:rsidRPr="000D7723" w:rsidRDefault="00F167EC" w:rsidP="004F1C7C">
      <w:pPr>
        <w:jc w:val="right"/>
        <w:rPr>
          <w:rFonts w:ascii="Arial Narrow" w:hAnsi="Arial Narrow"/>
          <w:noProof/>
          <w:color w:val="000000" w:themeColor="text1"/>
          <w:lang w:eastAsia="en-US"/>
        </w:rPr>
      </w:pP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Załącznik nr </w:t>
      </w:r>
      <w:r w:rsidR="00BA7EBD">
        <w:rPr>
          <w:rFonts w:ascii="Arial Narrow" w:hAnsi="Arial Narrow"/>
          <w:noProof/>
          <w:color w:val="000000" w:themeColor="text1"/>
          <w:lang w:eastAsia="en-US"/>
        </w:rPr>
        <w:t>8</w:t>
      </w: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 do SWZ</w:t>
      </w:r>
    </w:p>
    <w:p w14:paraId="47CF25FB" w14:textId="77777777" w:rsidR="00C356F2" w:rsidRPr="000D7723" w:rsidRDefault="00C356F2" w:rsidP="00760117">
      <w:pPr>
        <w:rPr>
          <w:rFonts w:ascii="Arial Narrow" w:hAnsi="Arial Narrow"/>
          <w:noProof/>
          <w:color w:val="FF0000"/>
          <w:lang w:eastAsia="en-US"/>
        </w:rPr>
      </w:pPr>
      <w:bookmarkStart w:id="0" w:name="_Hlk87296258"/>
      <w:r w:rsidRPr="000D7723">
        <w:rPr>
          <w:rFonts w:ascii="Arial Narrow" w:hAnsi="Arial Narrow"/>
          <w:noProof/>
          <w:color w:val="FF0000"/>
          <w:lang w:eastAsia="en-US"/>
        </w:rPr>
        <w:t xml:space="preserve">DOKUMENT SKŁADANY WRAZ Z OFERTĄ                                        </w:t>
      </w:r>
    </w:p>
    <w:bookmarkEnd w:id="0"/>
    <w:p w14:paraId="281E4306" w14:textId="77777777" w:rsidR="00D52697" w:rsidRPr="000D7723" w:rsidRDefault="00D52697" w:rsidP="00760117">
      <w:pPr>
        <w:rPr>
          <w:rFonts w:ascii="Arial Narrow" w:hAnsi="Arial Narrow"/>
          <w:noProof/>
          <w:lang w:eastAsia="en-US"/>
        </w:rPr>
      </w:pPr>
    </w:p>
    <w:p w14:paraId="709F531F" w14:textId="77777777" w:rsidR="00B76050" w:rsidRPr="000D7723" w:rsidRDefault="00B76050" w:rsidP="00760117">
      <w:pPr>
        <w:rPr>
          <w:rFonts w:ascii="Arial Narrow" w:hAnsi="Arial Narrow"/>
          <w:noProof/>
          <w:lang w:eastAsia="en-US"/>
        </w:rPr>
      </w:pPr>
    </w:p>
    <w:p w14:paraId="577D8C14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Wykonawca:</w:t>
      </w:r>
    </w:p>
    <w:p w14:paraId="2205A6D1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40BB323C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6882FB44" w14:textId="7EC8A024" w:rsidR="004559BD" w:rsidRPr="000D7723" w:rsidRDefault="000D7723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(pełna nazwa)</w:t>
      </w:r>
    </w:p>
    <w:p w14:paraId="559CEEC8" w14:textId="16F73692" w:rsidR="00B76050" w:rsidRPr="000D7723" w:rsidRDefault="00B76050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Oświadczenie Wykonawc</w:t>
      </w:r>
      <w:r w:rsidR="0089096C" w:rsidRPr="000D7723">
        <w:rPr>
          <w:rFonts w:ascii="Arial Narrow" w:hAnsi="Arial Narrow"/>
          <w:noProof/>
          <w:lang w:eastAsia="en-US"/>
        </w:rPr>
        <w:t>y</w:t>
      </w:r>
    </w:p>
    <w:p w14:paraId="5051E543" w14:textId="54A96CD8" w:rsidR="00F27332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bookmarkStart w:id="1" w:name="_Hlk70343683"/>
      <w:r w:rsidRPr="000D7723">
        <w:rPr>
          <w:rFonts w:ascii="Arial Narrow" w:hAnsi="Arial Narrow"/>
          <w:noProof/>
          <w:lang w:eastAsia="en-US"/>
        </w:rPr>
        <w:t>w celu potwierdzenia zgodności oferowanych dostaw z wymaganiami określonymi w opisie przedmiotu zamówienia</w:t>
      </w:r>
    </w:p>
    <w:bookmarkEnd w:id="1"/>
    <w:p w14:paraId="7A8204E9" w14:textId="599C5A40" w:rsidR="00B76050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</w:t>
      </w:r>
      <w:r w:rsidR="0089096C" w:rsidRPr="000D7723">
        <w:rPr>
          <w:rFonts w:ascii="Arial Narrow" w:hAnsi="Arial Narrow"/>
          <w:noProof/>
          <w:lang w:eastAsia="en-US"/>
        </w:rPr>
        <w:t>PRZEDMIOTOWE ŚRODKI DOWODOWE</w:t>
      </w:r>
      <w:r w:rsidRPr="000D7723">
        <w:rPr>
          <w:rFonts w:ascii="Arial Narrow" w:hAnsi="Arial Narrow"/>
          <w:noProof/>
          <w:lang w:eastAsia="en-US"/>
        </w:rPr>
        <w:t>)</w:t>
      </w:r>
    </w:p>
    <w:p w14:paraId="5E3F1F1E" w14:textId="77777777" w:rsidR="00344A5D" w:rsidRPr="000D7723" w:rsidRDefault="00344A5D" w:rsidP="00760117">
      <w:pPr>
        <w:rPr>
          <w:rFonts w:ascii="Arial Narrow" w:hAnsi="Arial Narrow"/>
          <w:noProof/>
          <w:lang w:eastAsia="en-US"/>
        </w:rPr>
      </w:pPr>
    </w:p>
    <w:p w14:paraId="65B92BC5" w14:textId="6581C5F1" w:rsidR="00B76050" w:rsidRPr="000D7723" w:rsidRDefault="00F27332" w:rsidP="000F2815">
      <w:pPr>
        <w:pStyle w:val="Standard"/>
        <w:jc w:val="both"/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</w:pP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Na potrzeby postępowania o udzielenie zamówienia publicznego</w:t>
      </w:r>
      <w:r w:rsidR="00D52697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pn. „</w:t>
      </w:r>
      <w:r w:rsidR="00BA7EBD" w:rsidRPr="00BA7EBD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Dostawa implantów, protez, materiałów do leczenia zakażeń, materiałów kościozastępczych oraz wyrobów medycznych do SPZZOZ w Wyszkowie</w:t>
      </w:r>
      <w:r w:rsidR="00E9202B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”</w:t>
      </w:r>
      <w:r w:rsidR="005328A3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, </w:t>
      </w:r>
      <w:r w:rsidR="002B00E9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oświadczamy, co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następuje:</w:t>
      </w:r>
    </w:p>
    <w:p w14:paraId="018039C4" w14:textId="77777777" w:rsidR="000F2815" w:rsidRPr="000D7723" w:rsidRDefault="000F2815" w:rsidP="000F2815">
      <w:pPr>
        <w:rPr>
          <w:rFonts w:ascii="Arial Narrow" w:hAnsi="Arial Narrow"/>
          <w:noProof/>
          <w:lang w:eastAsia="en-US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F2815" w:rsidRPr="000D7723" w14:paraId="3B23880A" w14:textId="77777777" w:rsidTr="007C55F4">
        <w:trPr>
          <w:trHeight w:val="1232"/>
        </w:trPr>
        <w:tc>
          <w:tcPr>
            <w:tcW w:w="10031" w:type="dxa"/>
            <w:tcBorders>
              <w:bottom w:val="nil"/>
            </w:tcBorders>
            <w:shd w:val="clear" w:color="auto" w:fill="auto"/>
          </w:tcPr>
          <w:p w14:paraId="2F34D791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1FED2E33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bookmarkStart w:id="2" w:name="_GoBack"/>
            <w:bookmarkEnd w:id="2"/>
            <w:r w:rsidRPr="000D7723">
              <w:rPr>
                <w:rFonts w:ascii="Arial Narrow" w:hAnsi="Arial Narrow"/>
                <w:noProof/>
                <w:lang w:eastAsia="en-US"/>
              </w:rPr>
              <w:t>W odniesieniu do Załącznika nr …….. poz. ….*) oświadczamy, że:</w:t>
            </w:r>
          </w:p>
          <w:p w14:paraId="6912187E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76427BED" w14:textId="77777777" w:rsidR="000F2815" w:rsidRPr="000D7723" w:rsidRDefault="000F2815" w:rsidP="007C55F4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 xml:space="preserve">oferowany wyrób medyczny, spełnia wszystkie wymagania określone przepisami ustawy z dnia 7 kwietnia 2022 r.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br/>
              <w:t>o wyrobach medycznych (Dz. U. z 2022 r. poz. 974);</w:t>
            </w:r>
          </w:p>
          <w:p w14:paraId="6F993159" w14:textId="77777777" w:rsidR="000F2815" w:rsidRPr="000D7723" w:rsidRDefault="000F2815" w:rsidP="007C55F4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 został oznakowany znakiem CE po przeprowadzeniu odpowiednich dla wyrobu procedur oceny zgodności, zakończonych wydaniem certyfikatu zgodności;</w:t>
            </w:r>
          </w:p>
          <w:p w14:paraId="63072615" w14:textId="77777777" w:rsidR="000F2815" w:rsidRPr="000D7723" w:rsidRDefault="000F2815" w:rsidP="007C55F4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certyfikat zgodności potwierdzający zgodność wyrobu z wymaganiami zasadniczymi dotyczący oferowanych wyrobów medycznych nie utracił ważności, nie został wycofany lub zawieszony;</w:t>
            </w:r>
          </w:p>
          <w:p w14:paraId="244CCC1F" w14:textId="77777777" w:rsidR="000F2815" w:rsidRPr="000D7723" w:rsidRDefault="000F2815" w:rsidP="007C55F4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wytwórca lub jego autoryzowany przedstawiciel wystawił deklarację zgodności stwierdzającą na jego wyłączną odpowiedzialność, że wyrób jest zgodny z wymaganiami zasadniczymi;</w:t>
            </w:r>
          </w:p>
          <w:p w14:paraId="313F8898" w14:textId="77777777" w:rsidR="000F2815" w:rsidRPr="000D7723" w:rsidRDefault="000F2815" w:rsidP="007C55F4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 xml:space="preserve">oferowane wyroby medyczne są właściwie oznakowane i mają odpowiednie instrukcje używania w języku polskim,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br/>
              <w:t>a informacje dostarczane przez wytwórcę spełniają wymagania zasadnicze;</w:t>
            </w:r>
          </w:p>
          <w:p w14:paraId="6D68060F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>Zobowiązuję się przedstawić niezwłocznie na każde żądanie Zamawiającego kopie lub oryginały dokumentów wymienione w punktach od 1 do 5.</w:t>
            </w:r>
          </w:p>
          <w:p w14:paraId="4ABD5B4B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5D64312C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Oświadczam/-y, że w odniesieniu do Pakietu nr …….. poz. ….*)  został zaoferowany produkt nie zakwalifikowany przez producenta, jako wyrób medyczny w rozumieniu przepisów ustawy z dnia 7 kwietnia 2022 r. o wyrobach medycznych (Dz. U. z 2022 r. poz. 974). </w:t>
            </w:r>
          </w:p>
          <w:p w14:paraId="67BF5886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eastAsia="en-US"/>
              </w:rPr>
            </w:pPr>
            <w:r w:rsidRPr="000D7723">
              <w:rPr>
                <w:rFonts w:ascii="Arial Narrow" w:hAnsi="Arial Narrow"/>
                <w:noProof/>
                <w:sz w:val="16"/>
                <w:szCs w:val="16"/>
                <w:lang w:eastAsia="en-US"/>
              </w:rPr>
              <w:t>*) wypełnić, jeśli dotyczy danego pakietu</w:t>
            </w:r>
          </w:p>
          <w:p w14:paraId="32B3E9F7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</w:tc>
      </w:tr>
      <w:tr w:rsidR="000F2815" w:rsidRPr="004F1C7C" w14:paraId="132633C8" w14:textId="77777777" w:rsidTr="007C55F4">
        <w:tc>
          <w:tcPr>
            <w:tcW w:w="10031" w:type="dxa"/>
            <w:tcBorders>
              <w:top w:val="nil"/>
            </w:tcBorders>
            <w:shd w:val="clear" w:color="auto" w:fill="auto"/>
          </w:tcPr>
          <w:p w14:paraId="5D26C345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Dodatkowo:</w:t>
            </w:r>
          </w:p>
          <w:p w14:paraId="331E0D87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 xml:space="preserve">Zobowiązujemy się do przedłożenia powyższych dokumentów każde żądanie (w toku prowadzonego postępowania </w:t>
            </w:r>
            <w:r w:rsidRPr="000D7723">
              <w:rPr>
                <w:rFonts w:ascii="Arial Narrow" w:hAnsi="Arial Narrow"/>
              </w:rPr>
              <w:br/>
              <w:t>i w ramach przyszłej umowy) Zamawiającego w wyznaczonym przez Zamawiającego terminie.</w:t>
            </w:r>
          </w:p>
          <w:p w14:paraId="22F9B741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</w:p>
          <w:p w14:paraId="60F80FD4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Zobowiązujemy się bez wezwania, przy każdorazowej zmianie stanu prawnego związanego z dopuszczeniem do obrotu jak i użytkowania na terytorium RP, dostarczanych w ramach przyszłej umowy Zamawiającemu, produktów niezwłocznie poinformować Zamawiającego o jakiejkolwiek zmianie, pod rygorem całkowitej odpowiedzialności za wszystkie mogące wystąpić dla Zamawiającego negatywne skutki powstałe w wyniku braku przekazania mu takich informacji (jeżeli dotyczy).</w:t>
            </w:r>
          </w:p>
          <w:p w14:paraId="27842257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B9D40C5" w14:textId="77777777" w:rsidR="000F2815" w:rsidRPr="000D7723" w:rsidRDefault="000F2815" w:rsidP="000F2815">
      <w:pPr>
        <w:jc w:val="both"/>
        <w:rPr>
          <w:rFonts w:ascii="Arial Narrow" w:hAnsi="Arial Narrow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F2815" w:rsidRPr="000D7723" w14:paraId="696F14AB" w14:textId="77777777" w:rsidTr="007C55F4">
        <w:tc>
          <w:tcPr>
            <w:tcW w:w="10031" w:type="dxa"/>
            <w:shd w:val="clear" w:color="auto" w:fill="auto"/>
          </w:tcPr>
          <w:p w14:paraId="1ACA997D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Oświadczenie dotyczące podanych informacji</w:t>
            </w:r>
          </w:p>
        </w:tc>
      </w:tr>
      <w:tr w:rsidR="000F2815" w:rsidRPr="000D7723" w14:paraId="45E9FC03" w14:textId="77777777" w:rsidTr="007C55F4">
        <w:tc>
          <w:tcPr>
            <w:tcW w:w="10031" w:type="dxa"/>
            <w:shd w:val="clear" w:color="auto" w:fill="auto"/>
          </w:tcPr>
          <w:p w14:paraId="6578D02A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66D6D89C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………………….…., dnia …………</w:t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</w:p>
          <w:p w14:paraId="5B40D474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…..……..……..………………………..</w:t>
            </w:r>
          </w:p>
          <w:p w14:paraId="612342AD" w14:textId="77777777" w:rsidR="000F2815" w:rsidRPr="000D7723" w:rsidRDefault="000F2815" w:rsidP="007C55F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(Imię i nazwisko osoby uprawnionej do reprezentowania</w:t>
            </w:r>
          </w:p>
          <w:p w14:paraId="20C1CD34" w14:textId="77777777" w:rsidR="000F2815" w:rsidRPr="000D7723" w:rsidRDefault="000F2815" w:rsidP="007C55F4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Wykonawcy)</w:t>
            </w:r>
          </w:p>
        </w:tc>
      </w:tr>
    </w:tbl>
    <w:p w14:paraId="17126FEB" w14:textId="77777777" w:rsidR="000D2BA6" w:rsidRPr="0017453E" w:rsidRDefault="000D2BA6" w:rsidP="000F2815">
      <w:pPr>
        <w:rPr>
          <w:sz w:val="16"/>
          <w:szCs w:val="16"/>
        </w:rPr>
      </w:pPr>
    </w:p>
    <w:sectPr w:rsidR="000D2BA6" w:rsidRPr="0017453E" w:rsidSect="006404B3">
      <w:headerReference w:type="default" r:id="rId9"/>
      <w:footerReference w:type="default" r:id="rId10"/>
      <w:headerReference w:type="first" r:id="rId11"/>
      <w:pgSz w:w="11906" w:h="16838" w:code="9"/>
      <w:pgMar w:top="745" w:right="849" w:bottom="426" w:left="993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102E1" w14:textId="77777777" w:rsidR="00610997" w:rsidRDefault="00610997">
      <w:r>
        <w:separator/>
      </w:r>
    </w:p>
  </w:endnote>
  <w:endnote w:type="continuationSeparator" w:id="0">
    <w:p w14:paraId="6940BCF1" w14:textId="77777777" w:rsidR="00610997" w:rsidRDefault="00610997">
      <w:r>
        <w:continuationSeparator/>
      </w:r>
    </w:p>
  </w:endnote>
  <w:endnote w:type="continuationNotice" w:id="1">
    <w:p w14:paraId="74237A01" w14:textId="77777777" w:rsidR="00610997" w:rsidRDefault="00610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254" w14:textId="21B91496" w:rsidR="00201C2C" w:rsidRPr="00390164" w:rsidRDefault="00201C2C" w:rsidP="003D7358">
    <w:pPr>
      <w:rPr>
        <w:rFonts w:ascii="Palatino Linotype" w:hAnsi="Palatino Linotype"/>
        <w:sz w:val="22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</w:p>
  <w:p w14:paraId="75F01329" w14:textId="77777777" w:rsidR="00632B2D" w:rsidRDefault="00632B2D" w:rsidP="00361045">
    <w:pPr>
      <w:rPr>
        <w:sz w:val="22"/>
        <w:szCs w:val="22"/>
      </w:rPr>
    </w:pPr>
  </w:p>
  <w:p w14:paraId="161BF326" w14:textId="77777777" w:rsidR="00632B2D" w:rsidRDefault="00632B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D3548" w14:textId="77777777" w:rsidR="00610997" w:rsidRDefault="00610997">
      <w:r>
        <w:separator/>
      </w:r>
    </w:p>
  </w:footnote>
  <w:footnote w:type="continuationSeparator" w:id="0">
    <w:p w14:paraId="6B1FA971" w14:textId="77777777" w:rsidR="00610997" w:rsidRDefault="00610997">
      <w:r>
        <w:continuationSeparator/>
      </w:r>
    </w:p>
  </w:footnote>
  <w:footnote w:type="continuationNotice" w:id="1">
    <w:p w14:paraId="761195D0" w14:textId="77777777" w:rsidR="00610997" w:rsidRDefault="006109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594C5" w14:textId="77777777" w:rsidR="00D95A16" w:rsidRDefault="00D95A16" w:rsidP="00D95A16">
    <w:pPr>
      <w:suppressAutoHyphens/>
      <w:rPr>
        <w:smallCaps/>
        <w:sz w:val="16"/>
        <w:szCs w:val="16"/>
        <w:lang w:eastAsia="ar-SA"/>
      </w:rPr>
    </w:pPr>
    <w:r>
      <w:rPr>
        <w:sz w:val="16"/>
        <w:szCs w:val="16"/>
        <w:highlight w:val="yellow"/>
        <w:lang w:eastAsia="ar-SA"/>
      </w:rPr>
      <w:t>nr postępowania</w:t>
    </w:r>
    <w:r>
      <w:rPr>
        <w:sz w:val="16"/>
        <w:szCs w:val="16"/>
        <w:lang w:eastAsia="ar-SA"/>
      </w:rPr>
      <w:t xml:space="preserve">  </w:t>
    </w:r>
  </w:p>
  <w:p w14:paraId="2B8B8C7D" w14:textId="241873AB" w:rsidR="007623D3" w:rsidRPr="007623D3" w:rsidRDefault="007623D3" w:rsidP="0001099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37D5F" w14:textId="77777777" w:rsidR="00BA7EBD" w:rsidRPr="00CB6360" w:rsidRDefault="00BA7EBD" w:rsidP="00BA7EBD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–35/2025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0000015"/>
    <w:multiLevelType w:val="multilevel"/>
    <w:tmpl w:val="DCCAE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>
    <w:nsid w:val="016126EC"/>
    <w:multiLevelType w:val="hybridMultilevel"/>
    <w:tmpl w:val="D264C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180098"/>
    <w:multiLevelType w:val="hybridMultilevel"/>
    <w:tmpl w:val="E8BE711A"/>
    <w:lvl w:ilvl="0" w:tplc="82382B36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AD7195"/>
    <w:multiLevelType w:val="hybridMultilevel"/>
    <w:tmpl w:val="BFB29916"/>
    <w:lvl w:ilvl="0" w:tplc="1DA490F8">
      <w:start w:val="1"/>
      <w:numFmt w:val="lowerLetter"/>
      <w:lvlText w:val="%1)"/>
      <w:lvlJc w:val="left"/>
      <w:pPr>
        <w:ind w:left="11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7">
    <w:nsid w:val="1C4C42BB"/>
    <w:multiLevelType w:val="hybridMultilevel"/>
    <w:tmpl w:val="8DC09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E171E"/>
    <w:multiLevelType w:val="hybridMultilevel"/>
    <w:tmpl w:val="3814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A6A11"/>
    <w:multiLevelType w:val="multilevel"/>
    <w:tmpl w:val="2AD6BD28"/>
    <w:lvl w:ilvl="0">
      <w:start w:val="7"/>
      <w:numFmt w:val="upperRoman"/>
      <w:lvlText w:val="%1."/>
      <w:lvlJc w:val="left"/>
      <w:pPr>
        <w:ind w:left="4963" w:hanging="36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ascii="Palatino Linotype" w:hAnsi="Palatino Linotype" w:hint="default"/>
        <w:b w:val="0"/>
        <w:bCs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hint="default"/>
      </w:rPr>
    </w:lvl>
  </w:abstractNum>
  <w:abstractNum w:abstractNumId="22">
    <w:nsid w:val="3C9D2449"/>
    <w:multiLevelType w:val="hybridMultilevel"/>
    <w:tmpl w:val="6D5A7B9E"/>
    <w:lvl w:ilvl="0" w:tplc="D6A6581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8193342"/>
    <w:multiLevelType w:val="hybridMultilevel"/>
    <w:tmpl w:val="BBE850CC"/>
    <w:lvl w:ilvl="0" w:tplc="18246A2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2C30A7"/>
    <w:multiLevelType w:val="hybridMultilevel"/>
    <w:tmpl w:val="A210F2A8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E1442AE"/>
    <w:multiLevelType w:val="hybridMultilevel"/>
    <w:tmpl w:val="582A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537955"/>
    <w:multiLevelType w:val="multilevel"/>
    <w:tmpl w:val="678E094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BD74545"/>
    <w:multiLevelType w:val="hybridMultilevel"/>
    <w:tmpl w:val="E93AF972"/>
    <w:lvl w:ilvl="0" w:tplc="6DA27A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76D68"/>
    <w:multiLevelType w:val="hybridMultilevel"/>
    <w:tmpl w:val="53A41094"/>
    <w:lvl w:ilvl="0" w:tplc="EE3656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EE7585"/>
    <w:multiLevelType w:val="hybridMultilevel"/>
    <w:tmpl w:val="CA90746E"/>
    <w:lvl w:ilvl="0" w:tplc="ED381B92">
      <w:start w:val="1"/>
      <w:numFmt w:val="decimal"/>
      <w:lvlText w:val="9.4.%1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1" w:tplc="A27E32DA">
      <w:start w:val="5"/>
      <w:numFmt w:val="decimal"/>
      <w:lvlText w:val="9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9DC46A2">
      <w:start w:val="1"/>
      <w:numFmt w:val="decimal"/>
      <w:lvlText w:val="9.7.%3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8A74301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28"/>
  </w:num>
  <w:num w:numId="5">
    <w:abstractNumId w:val="27"/>
  </w:num>
  <w:num w:numId="6">
    <w:abstractNumId w:val="8"/>
  </w:num>
  <w:num w:numId="7">
    <w:abstractNumId w:val="20"/>
  </w:num>
  <w:num w:numId="8">
    <w:abstractNumId w:val="16"/>
  </w:num>
  <w:num w:numId="9">
    <w:abstractNumId w:val="32"/>
  </w:num>
  <w:num w:numId="10">
    <w:abstractNumId w:val="22"/>
  </w:num>
  <w:num w:numId="11">
    <w:abstractNumId w:val="33"/>
  </w:num>
  <w:num w:numId="12">
    <w:abstractNumId w:val="12"/>
  </w:num>
  <w:num w:numId="13">
    <w:abstractNumId w:val="3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</w:num>
  <w:num w:numId="19">
    <w:abstractNumId w:val="17"/>
  </w:num>
  <w:num w:numId="20">
    <w:abstractNumId w:val="19"/>
  </w:num>
  <w:num w:numId="21">
    <w:abstractNumId w:val="24"/>
  </w:num>
  <w:num w:numId="22">
    <w:abstractNumId w:val="29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CC"/>
    <w:rsid w:val="00000077"/>
    <w:rsid w:val="000029F8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382F"/>
    <w:rsid w:val="00013977"/>
    <w:rsid w:val="0001556B"/>
    <w:rsid w:val="00015DF8"/>
    <w:rsid w:val="00015E65"/>
    <w:rsid w:val="0002163C"/>
    <w:rsid w:val="000224B2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2D0"/>
    <w:rsid w:val="00030884"/>
    <w:rsid w:val="00032327"/>
    <w:rsid w:val="00032E10"/>
    <w:rsid w:val="00033150"/>
    <w:rsid w:val="000338DB"/>
    <w:rsid w:val="0003407B"/>
    <w:rsid w:val="00034597"/>
    <w:rsid w:val="000350E2"/>
    <w:rsid w:val="000354D9"/>
    <w:rsid w:val="00035839"/>
    <w:rsid w:val="000359D8"/>
    <w:rsid w:val="00035B9B"/>
    <w:rsid w:val="00035DDF"/>
    <w:rsid w:val="00035F63"/>
    <w:rsid w:val="00035FB9"/>
    <w:rsid w:val="000362C4"/>
    <w:rsid w:val="000403B8"/>
    <w:rsid w:val="000404D0"/>
    <w:rsid w:val="00042CA0"/>
    <w:rsid w:val="00044B05"/>
    <w:rsid w:val="0005006B"/>
    <w:rsid w:val="00050F47"/>
    <w:rsid w:val="0005217F"/>
    <w:rsid w:val="00052F66"/>
    <w:rsid w:val="00053508"/>
    <w:rsid w:val="00054110"/>
    <w:rsid w:val="00054B47"/>
    <w:rsid w:val="000557CC"/>
    <w:rsid w:val="0005770F"/>
    <w:rsid w:val="00057FC5"/>
    <w:rsid w:val="00061D58"/>
    <w:rsid w:val="00061E17"/>
    <w:rsid w:val="00062A32"/>
    <w:rsid w:val="00062DE0"/>
    <w:rsid w:val="00063F7C"/>
    <w:rsid w:val="000641A7"/>
    <w:rsid w:val="000650AD"/>
    <w:rsid w:val="000655DB"/>
    <w:rsid w:val="00066DFC"/>
    <w:rsid w:val="00067F88"/>
    <w:rsid w:val="0007179F"/>
    <w:rsid w:val="000718D2"/>
    <w:rsid w:val="00071972"/>
    <w:rsid w:val="000719C9"/>
    <w:rsid w:val="000744F3"/>
    <w:rsid w:val="00074756"/>
    <w:rsid w:val="00075834"/>
    <w:rsid w:val="000761A0"/>
    <w:rsid w:val="000764DB"/>
    <w:rsid w:val="00076665"/>
    <w:rsid w:val="000769D9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6209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37C9"/>
    <w:rsid w:val="000B4414"/>
    <w:rsid w:val="000B4BFB"/>
    <w:rsid w:val="000B4EC7"/>
    <w:rsid w:val="000B5C19"/>
    <w:rsid w:val="000B5EEA"/>
    <w:rsid w:val="000B6141"/>
    <w:rsid w:val="000B6446"/>
    <w:rsid w:val="000B67F6"/>
    <w:rsid w:val="000B6CB5"/>
    <w:rsid w:val="000B6EE4"/>
    <w:rsid w:val="000B707B"/>
    <w:rsid w:val="000C0B9F"/>
    <w:rsid w:val="000C1D7B"/>
    <w:rsid w:val="000C1EA0"/>
    <w:rsid w:val="000C1F21"/>
    <w:rsid w:val="000C22D7"/>
    <w:rsid w:val="000C2B1E"/>
    <w:rsid w:val="000C4BE8"/>
    <w:rsid w:val="000C50B8"/>
    <w:rsid w:val="000C6C8C"/>
    <w:rsid w:val="000C716A"/>
    <w:rsid w:val="000C7203"/>
    <w:rsid w:val="000C74B1"/>
    <w:rsid w:val="000D1073"/>
    <w:rsid w:val="000D226B"/>
    <w:rsid w:val="000D2BA6"/>
    <w:rsid w:val="000D3636"/>
    <w:rsid w:val="000D3956"/>
    <w:rsid w:val="000D46E5"/>
    <w:rsid w:val="000D4AAC"/>
    <w:rsid w:val="000D4CFA"/>
    <w:rsid w:val="000D5AA5"/>
    <w:rsid w:val="000D7723"/>
    <w:rsid w:val="000E04C2"/>
    <w:rsid w:val="000E0C56"/>
    <w:rsid w:val="000E0DE3"/>
    <w:rsid w:val="000E2C80"/>
    <w:rsid w:val="000E3E89"/>
    <w:rsid w:val="000E4529"/>
    <w:rsid w:val="000E4829"/>
    <w:rsid w:val="000E53EC"/>
    <w:rsid w:val="000E581C"/>
    <w:rsid w:val="000E63C0"/>
    <w:rsid w:val="000E67F6"/>
    <w:rsid w:val="000E6859"/>
    <w:rsid w:val="000E7A62"/>
    <w:rsid w:val="000E7C91"/>
    <w:rsid w:val="000F09F5"/>
    <w:rsid w:val="000F0D4B"/>
    <w:rsid w:val="000F1A62"/>
    <w:rsid w:val="000F2815"/>
    <w:rsid w:val="000F30C9"/>
    <w:rsid w:val="000F44D7"/>
    <w:rsid w:val="000F55B7"/>
    <w:rsid w:val="000F6AF9"/>
    <w:rsid w:val="000F77C7"/>
    <w:rsid w:val="00100E22"/>
    <w:rsid w:val="00100F6D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1A43"/>
    <w:rsid w:val="00113DA2"/>
    <w:rsid w:val="00115308"/>
    <w:rsid w:val="001163E3"/>
    <w:rsid w:val="001171C4"/>
    <w:rsid w:val="001174E2"/>
    <w:rsid w:val="00120158"/>
    <w:rsid w:val="00121CB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3689"/>
    <w:rsid w:val="00137BD5"/>
    <w:rsid w:val="00137EAA"/>
    <w:rsid w:val="0014073F"/>
    <w:rsid w:val="00141232"/>
    <w:rsid w:val="00142196"/>
    <w:rsid w:val="001421CC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453E"/>
    <w:rsid w:val="001764F1"/>
    <w:rsid w:val="00176821"/>
    <w:rsid w:val="001777FD"/>
    <w:rsid w:val="00177976"/>
    <w:rsid w:val="00180627"/>
    <w:rsid w:val="00181981"/>
    <w:rsid w:val="00184F16"/>
    <w:rsid w:val="00186F02"/>
    <w:rsid w:val="0018715A"/>
    <w:rsid w:val="00187E76"/>
    <w:rsid w:val="0019018C"/>
    <w:rsid w:val="00191F01"/>
    <w:rsid w:val="001925F2"/>
    <w:rsid w:val="001939B3"/>
    <w:rsid w:val="0019557E"/>
    <w:rsid w:val="0019579E"/>
    <w:rsid w:val="0019790C"/>
    <w:rsid w:val="001A01EB"/>
    <w:rsid w:val="001A1E50"/>
    <w:rsid w:val="001A2B52"/>
    <w:rsid w:val="001A2F6D"/>
    <w:rsid w:val="001A3573"/>
    <w:rsid w:val="001A4629"/>
    <w:rsid w:val="001A6FAD"/>
    <w:rsid w:val="001A796A"/>
    <w:rsid w:val="001B003C"/>
    <w:rsid w:val="001B0113"/>
    <w:rsid w:val="001B1761"/>
    <w:rsid w:val="001B2123"/>
    <w:rsid w:val="001B2A3A"/>
    <w:rsid w:val="001B38DE"/>
    <w:rsid w:val="001B3A93"/>
    <w:rsid w:val="001B4DAC"/>
    <w:rsid w:val="001B4F16"/>
    <w:rsid w:val="001B59A5"/>
    <w:rsid w:val="001B65D5"/>
    <w:rsid w:val="001B69EB"/>
    <w:rsid w:val="001B7DE2"/>
    <w:rsid w:val="001C1168"/>
    <w:rsid w:val="001C1F90"/>
    <w:rsid w:val="001C2F34"/>
    <w:rsid w:val="001C4A75"/>
    <w:rsid w:val="001C55C9"/>
    <w:rsid w:val="001C5B35"/>
    <w:rsid w:val="001C5C8A"/>
    <w:rsid w:val="001C616C"/>
    <w:rsid w:val="001C67F4"/>
    <w:rsid w:val="001C777D"/>
    <w:rsid w:val="001D1CE1"/>
    <w:rsid w:val="001D3C8E"/>
    <w:rsid w:val="001D422B"/>
    <w:rsid w:val="001D4822"/>
    <w:rsid w:val="001D4CC4"/>
    <w:rsid w:val="001D5C8A"/>
    <w:rsid w:val="001D5F4A"/>
    <w:rsid w:val="001D641E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E7FA6"/>
    <w:rsid w:val="001F057F"/>
    <w:rsid w:val="001F0613"/>
    <w:rsid w:val="001F11F4"/>
    <w:rsid w:val="001F1429"/>
    <w:rsid w:val="001F336A"/>
    <w:rsid w:val="001F55CB"/>
    <w:rsid w:val="001F5C4A"/>
    <w:rsid w:val="001F7116"/>
    <w:rsid w:val="00200384"/>
    <w:rsid w:val="00201C2C"/>
    <w:rsid w:val="002037A5"/>
    <w:rsid w:val="00204489"/>
    <w:rsid w:val="00204BD5"/>
    <w:rsid w:val="00204E44"/>
    <w:rsid w:val="00205816"/>
    <w:rsid w:val="0020763E"/>
    <w:rsid w:val="00210BD4"/>
    <w:rsid w:val="0021250E"/>
    <w:rsid w:val="00215AB3"/>
    <w:rsid w:val="00215EF7"/>
    <w:rsid w:val="0022124D"/>
    <w:rsid w:val="00222561"/>
    <w:rsid w:val="00223E1B"/>
    <w:rsid w:val="00224811"/>
    <w:rsid w:val="00224DD0"/>
    <w:rsid w:val="0022544B"/>
    <w:rsid w:val="002275D3"/>
    <w:rsid w:val="0023084B"/>
    <w:rsid w:val="00231575"/>
    <w:rsid w:val="0023168E"/>
    <w:rsid w:val="00232382"/>
    <w:rsid w:val="00232AF6"/>
    <w:rsid w:val="00233EB7"/>
    <w:rsid w:val="0023416D"/>
    <w:rsid w:val="0023456B"/>
    <w:rsid w:val="002352E4"/>
    <w:rsid w:val="002363A4"/>
    <w:rsid w:val="00236A62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148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20F8"/>
    <w:rsid w:val="00263843"/>
    <w:rsid w:val="002657CC"/>
    <w:rsid w:val="00266667"/>
    <w:rsid w:val="00271F12"/>
    <w:rsid w:val="00272A35"/>
    <w:rsid w:val="00273EDB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5027"/>
    <w:rsid w:val="00287DA9"/>
    <w:rsid w:val="00291B9B"/>
    <w:rsid w:val="00292B74"/>
    <w:rsid w:val="00293B49"/>
    <w:rsid w:val="00295D1C"/>
    <w:rsid w:val="00295D3B"/>
    <w:rsid w:val="00296348"/>
    <w:rsid w:val="002964A3"/>
    <w:rsid w:val="00296B66"/>
    <w:rsid w:val="002A2175"/>
    <w:rsid w:val="002A27D0"/>
    <w:rsid w:val="002A28E2"/>
    <w:rsid w:val="002A2D85"/>
    <w:rsid w:val="002A3BB1"/>
    <w:rsid w:val="002A59A9"/>
    <w:rsid w:val="002A6123"/>
    <w:rsid w:val="002A6968"/>
    <w:rsid w:val="002A71E6"/>
    <w:rsid w:val="002A7D24"/>
    <w:rsid w:val="002B00E9"/>
    <w:rsid w:val="002B1B58"/>
    <w:rsid w:val="002B25F1"/>
    <w:rsid w:val="002B3EC1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4E16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074"/>
    <w:rsid w:val="002D7F8E"/>
    <w:rsid w:val="002E0CB6"/>
    <w:rsid w:val="002E0DC6"/>
    <w:rsid w:val="002E2214"/>
    <w:rsid w:val="002E2EF1"/>
    <w:rsid w:val="002E32AC"/>
    <w:rsid w:val="002E337F"/>
    <w:rsid w:val="002E35BB"/>
    <w:rsid w:val="002E4247"/>
    <w:rsid w:val="002E5DC0"/>
    <w:rsid w:val="002E5E4D"/>
    <w:rsid w:val="002E7789"/>
    <w:rsid w:val="002F10C6"/>
    <w:rsid w:val="002F2639"/>
    <w:rsid w:val="002F26C8"/>
    <w:rsid w:val="002F515A"/>
    <w:rsid w:val="002F558D"/>
    <w:rsid w:val="002F609E"/>
    <w:rsid w:val="002F6B1D"/>
    <w:rsid w:val="002F6D72"/>
    <w:rsid w:val="00300164"/>
    <w:rsid w:val="00300559"/>
    <w:rsid w:val="00301063"/>
    <w:rsid w:val="00301178"/>
    <w:rsid w:val="0030119E"/>
    <w:rsid w:val="00301908"/>
    <w:rsid w:val="00302ABD"/>
    <w:rsid w:val="003047AE"/>
    <w:rsid w:val="00304926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3BFC"/>
    <w:rsid w:val="00314795"/>
    <w:rsid w:val="003160D0"/>
    <w:rsid w:val="00316835"/>
    <w:rsid w:val="0031698A"/>
    <w:rsid w:val="003178C3"/>
    <w:rsid w:val="00317A3C"/>
    <w:rsid w:val="0032041C"/>
    <w:rsid w:val="00322AE1"/>
    <w:rsid w:val="00323502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98E"/>
    <w:rsid w:val="00340C20"/>
    <w:rsid w:val="00340D26"/>
    <w:rsid w:val="00341609"/>
    <w:rsid w:val="00341C59"/>
    <w:rsid w:val="003429D6"/>
    <w:rsid w:val="00344372"/>
    <w:rsid w:val="00344A5D"/>
    <w:rsid w:val="00346D76"/>
    <w:rsid w:val="00350056"/>
    <w:rsid w:val="003508EB"/>
    <w:rsid w:val="00352716"/>
    <w:rsid w:val="00352B2E"/>
    <w:rsid w:val="00352C26"/>
    <w:rsid w:val="003546CF"/>
    <w:rsid w:val="003561EF"/>
    <w:rsid w:val="003563B4"/>
    <w:rsid w:val="00357BAD"/>
    <w:rsid w:val="00361045"/>
    <w:rsid w:val="003623BA"/>
    <w:rsid w:val="00362B8F"/>
    <w:rsid w:val="00362E3E"/>
    <w:rsid w:val="00364835"/>
    <w:rsid w:val="00365378"/>
    <w:rsid w:val="00365D32"/>
    <w:rsid w:val="003672FD"/>
    <w:rsid w:val="003701C4"/>
    <w:rsid w:val="003708B2"/>
    <w:rsid w:val="00372321"/>
    <w:rsid w:val="00374910"/>
    <w:rsid w:val="00374D19"/>
    <w:rsid w:val="003750EC"/>
    <w:rsid w:val="003751EE"/>
    <w:rsid w:val="00375246"/>
    <w:rsid w:val="00376204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0164"/>
    <w:rsid w:val="00391FBC"/>
    <w:rsid w:val="00392041"/>
    <w:rsid w:val="0039347A"/>
    <w:rsid w:val="00394BA7"/>
    <w:rsid w:val="00396F20"/>
    <w:rsid w:val="003A0768"/>
    <w:rsid w:val="003A2333"/>
    <w:rsid w:val="003A2D4A"/>
    <w:rsid w:val="003A3E9B"/>
    <w:rsid w:val="003A4B9A"/>
    <w:rsid w:val="003A5628"/>
    <w:rsid w:val="003A64EB"/>
    <w:rsid w:val="003A660C"/>
    <w:rsid w:val="003A77C2"/>
    <w:rsid w:val="003A7B35"/>
    <w:rsid w:val="003B03B9"/>
    <w:rsid w:val="003B1551"/>
    <w:rsid w:val="003B1580"/>
    <w:rsid w:val="003B2554"/>
    <w:rsid w:val="003B2DD0"/>
    <w:rsid w:val="003B648A"/>
    <w:rsid w:val="003B69C8"/>
    <w:rsid w:val="003C0B22"/>
    <w:rsid w:val="003C1924"/>
    <w:rsid w:val="003C266B"/>
    <w:rsid w:val="003C3B0E"/>
    <w:rsid w:val="003C564A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358"/>
    <w:rsid w:val="003D7EB0"/>
    <w:rsid w:val="003E2FD2"/>
    <w:rsid w:val="003E48E7"/>
    <w:rsid w:val="003E5E78"/>
    <w:rsid w:val="003E5F57"/>
    <w:rsid w:val="003E6DEE"/>
    <w:rsid w:val="003E6FE7"/>
    <w:rsid w:val="003E7147"/>
    <w:rsid w:val="003F0463"/>
    <w:rsid w:val="003F11EA"/>
    <w:rsid w:val="003F13BC"/>
    <w:rsid w:val="003F2328"/>
    <w:rsid w:val="003F3929"/>
    <w:rsid w:val="003F3CCB"/>
    <w:rsid w:val="003F49B1"/>
    <w:rsid w:val="003F5B0A"/>
    <w:rsid w:val="003F5DA2"/>
    <w:rsid w:val="00403BEF"/>
    <w:rsid w:val="00403D6F"/>
    <w:rsid w:val="004042AE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6A17"/>
    <w:rsid w:val="00416AFB"/>
    <w:rsid w:val="004171E8"/>
    <w:rsid w:val="00417BFD"/>
    <w:rsid w:val="00417DE3"/>
    <w:rsid w:val="0042009A"/>
    <w:rsid w:val="004220C9"/>
    <w:rsid w:val="004232BC"/>
    <w:rsid w:val="00424F3C"/>
    <w:rsid w:val="00426233"/>
    <w:rsid w:val="00427F21"/>
    <w:rsid w:val="00430DBE"/>
    <w:rsid w:val="0043111A"/>
    <w:rsid w:val="00431A4F"/>
    <w:rsid w:val="004322FD"/>
    <w:rsid w:val="0043286B"/>
    <w:rsid w:val="00435C6C"/>
    <w:rsid w:val="00436565"/>
    <w:rsid w:val="00437CA1"/>
    <w:rsid w:val="00437D0C"/>
    <w:rsid w:val="00437FCA"/>
    <w:rsid w:val="00440EBB"/>
    <w:rsid w:val="00441BC8"/>
    <w:rsid w:val="004421A7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9BD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9B5"/>
    <w:rsid w:val="00496E7E"/>
    <w:rsid w:val="004974AD"/>
    <w:rsid w:val="00497B7E"/>
    <w:rsid w:val="004A0228"/>
    <w:rsid w:val="004A0B09"/>
    <w:rsid w:val="004A12CC"/>
    <w:rsid w:val="004A4A3F"/>
    <w:rsid w:val="004A51AF"/>
    <w:rsid w:val="004A5C76"/>
    <w:rsid w:val="004A6F36"/>
    <w:rsid w:val="004A78A9"/>
    <w:rsid w:val="004B0CED"/>
    <w:rsid w:val="004B17D1"/>
    <w:rsid w:val="004B18B8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5758"/>
    <w:rsid w:val="004C7D6C"/>
    <w:rsid w:val="004D21A2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5590"/>
    <w:rsid w:val="004E6A8E"/>
    <w:rsid w:val="004E730A"/>
    <w:rsid w:val="004E7AB1"/>
    <w:rsid w:val="004F0ADE"/>
    <w:rsid w:val="004F1C7C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3ABA"/>
    <w:rsid w:val="00513B64"/>
    <w:rsid w:val="00514A8E"/>
    <w:rsid w:val="00515E25"/>
    <w:rsid w:val="00516131"/>
    <w:rsid w:val="005168EC"/>
    <w:rsid w:val="00516AC1"/>
    <w:rsid w:val="00516CC8"/>
    <w:rsid w:val="005173F6"/>
    <w:rsid w:val="00521099"/>
    <w:rsid w:val="00523319"/>
    <w:rsid w:val="00523B6C"/>
    <w:rsid w:val="00524BCF"/>
    <w:rsid w:val="00524D56"/>
    <w:rsid w:val="00526775"/>
    <w:rsid w:val="00530EBE"/>
    <w:rsid w:val="005328A3"/>
    <w:rsid w:val="005338DE"/>
    <w:rsid w:val="00533CFE"/>
    <w:rsid w:val="00534C54"/>
    <w:rsid w:val="0053635D"/>
    <w:rsid w:val="00536E18"/>
    <w:rsid w:val="00540C84"/>
    <w:rsid w:val="005426D3"/>
    <w:rsid w:val="0054336A"/>
    <w:rsid w:val="00543930"/>
    <w:rsid w:val="00543C2C"/>
    <w:rsid w:val="00543F96"/>
    <w:rsid w:val="005444AB"/>
    <w:rsid w:val="00544C43"/>
    <w:rsid w:val="00545EB2"/>
    <w:rsid w:val="00546A37"/>
    <w:rsid w:val="00546C82"/>
    <w:rsid w:val="0055195F"/>
    <w:rsid w:val="00553AEF"/>
    <w:rsid w:val="00553EF5"/>
    <w:rsid w:val="005542CE"/>
    <w:rsid w:val="0055460C"/>
    <w:rsid w:val="005551B8"/>
    <w:rsid w:val="00555C37"/>
    <w:rsid w:val="00555ECB"/>
    <w:rsid w:val="005568C7"/>
    <w:rsid w:val="0055794F"/>
    <w:rsid w:val="005579DF"/>
    <w:rsid w:val="00557BF3"/>
    <w:rsid w:val="00557D10"/>
    <w:rsid w:val="00560C2A"/>
    <w:rsid w:val="00561FB3"/>
    <w:rsid w:val="00562AE4"/>
    <w:rsid w:val="00563CF5"/>
    <w:rsid w:val="0056469A"/>
    <w:rsid w:val="00571D4C"/>
    <w:rsid w:val="00572845"/>
    <w:rsid w:val="0057306B"/>
    <w:rsid w:val="0057331C"/>
    <w:rsid w:val="00576D79"/>
    <w:rsid w:val="005778E4"/>
    <w:rsid w:val="00577EE9"/>
    <w:rsid w:val="00580648"/>
    <w:rsid w:val="00580873"/>
    <w:rsid w:val="00581178"/>
    <w:rsid w:val="0058162A"/>
    <w:rsid w:val="00581F5E"/>
    <w:rsid w:val="00582F71"/>
    <w:rsid w:val="00583E62"/>
    <w:rsid w:val="00584132"/>
    <w:rsid w:val="00585EB1"/>
    <w:rsid w:val="0058738D"/>
    <w:rsid w:val="00587646"/>
    <w:rsid w:val="0058765E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A3D"/>
    <w:rsid w:val="005B008B"/>
    <w:rsid w:val="005B0DC1"/>
    <w:rsid w:val="005B0EE6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31B4"/>
    <w:rsid w:val="005D3366"/>
    <w:rsid w:val="005D4D6A"/>
    <w:rsid w:val="005D5684"/>
    <w:rsid w:val="005D64B1"/>
    <w:rsid w:val="005D7944"/>
    <w:rsid w:val="005E1651"/>
    <w:rsid w:val="005E1EC9"/>
    <w:rsid w:val="005E2325"/>
    <w:rsid w:val="005E2588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74FC"/>
    <w:rsid w:val="00607A5C"/>
    <w:rsid w:val="006107EC"/>
    <w:rsid w:val="00610997"/>
    <w:rsid w:val="00611B77"/>
    <w:rsid w:val="00612194"/>
    <w:rsid w:val="00612419"/>
    <w:rsid w:val="0061317C"/>
    <w:rsid w:val="00613BED"/>
    <w:rsid w:val="00614435"/>
    <w:rsid w:val="00614AFA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2051"/>
    <w:rsid w:val="00632827"/>
    <w:rsid w:val="0063284F"/>
    <w:rsid w:val="00632B2D"/>
    <w:rsid w:val="00632E79"/>
    <w:rsid w:val="00633979"/>
    <w:rsid w:val="00634088"/>
    <w:rsid w:val="0063442C"/>
    <w:rsid w:val="00634E25"/>
    <w:rsid w:val="00635416"/>
    <w:rsid w:val="00635429"/>
    <w:rsid w:val="0063574C"/>
    <w:rsid w:val="006375F7"/>
    <w:rsid w:val="00637F38"/>
    <w:rsid w:val="006401DA"/>
    <w:rsid w:val="006404B3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35E9"/>
    <w:rsid w:val="006547F0"/>
    <w:rsid w:val="00654C76"/>
    <w:rsid w:val="0065577B"/>
    <w:rsid w:val="00657C0E"/>
    <w:rsid w:val="006612F2"/>
    <w:rsid w:val="006619F5"/>
    <w:rsid w:val="00661F30"/>
    <w:rsid w:val="00662383"/>
    <w:rsid w:val="00662860"/>
    <w:rsid w:val="00664469"/>
    <w:rsid w:val="00664EF1"/>
    <w:rsid w:val="00666C02"/>
    <w:rsid w:val="00667145"/>
    <w:rsid w:val="0066787B"/>
    <w:rsid w:val="006706DF"/>
    <w:rsid w:val="006716D5"/>
    <w:rsid w:val="00671A55"/>
    <w:rsid w:val="00673182"/>
    <w:rsid w:val="006742CF"/>
    <w:rsid w:val="00674C0E"/>
    <w:rsid w:val="00677912"/>
    <w:rsid w:val="00677934"/>
    <w:rsid w:val="00681A94"/>
    <w:rsid w:val="006822DF"/>
    <w:rsid w:val="006841C4"/>
    <w:rsid w:val="00684535"/>
    <w:rsid w:val="0068640E"/>
    <w:rsid w:val="00686E96"/>
    <w:rsid w:val="00687FC2"/>
    <w:rsid w:val="006912DF"/>
    <w:rsid w:val="00691FE1"/>
    <w:rsid w:val="00693AED"/>
    <w:rsid w:val="006966B0"/>
    <w:rsid w:val="00697A7E"/>
    <w:rsid w:val="006A1881"/>
    <w:rsid w:val="006A203C"/>
    <w:rsid w:val="006A42DC"/>
    <w:rsid w:val="006A6818"/>
    <w:rsid w:val="006A744C"/>
    <w:rsid w:val="006A74CF"/>
    <w:rsid w:val="006A7B40"/>
    <w:rsid w:val="006B049B"/>
    <w:rsid w:val="006B068F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C7ED8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1EE"/>
    <w:rsid w:val="006D6845"/>
    <w:rsid w:val="006D7525"/>
    <w:rsid w:val="006D7B91"/>
    <w:rsid w:val="006E1B59"/>
    <w:rsid w:val="006E2642"/>
    <w:rsid w:val="006E49A7"/>
    <w:rsid w:val="006E4D5D"/>
    <w:rsid w:val="006E51FB"/>
    <w:rsid w:val="006E678A"/>
    <w:rsid w:val="006E6E1C"/>
    <w:rsid w:val="006F0C61"/>
    <w:rsid w:val="006F110D"/>
    <w:rsid w:val="006F1E6E"/>
    <w:rsid w:val="006F2BDF"/>
    <w:rsid w:val="006F30F8"/>
    <w:rsid w:val="006F320B"/>
    <w:rsid w:val="006F5EEA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6DE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43C7"/>
    <w:rsid w:val="00740368"/>
    <w:rsid w:val="00741348"/>
    <w:rsid w:val="00741647"/>
    <w:rsid w:val="007424BF"/>
    <w:rsid w:val="0074279C"/>
    <w:rsid w:val="00743720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117"/>
    <w:rsid w:val="00760325"/>
    <w:rsid w:val="00760950"/>
    <w:rsid w:val="00761AD1"/>
    <w:rsid w:val="007622B6"/>
    <w:rsid w:val="007623D3"/>
    <w:rsid w:val="00762F30"/>
    <w:rsid w:val="00764156"/>
    <w:rsid w:val="00765C81"/>
    <w:rsid w:val="0076740F"/>
    <w:rsid w:val="0077102D"/>
    <w:rsid w:val="00771BBB"/>
    <w:rsid w:val="00771BBD"/>
    <w:rsid w:val="00771D70"/>
    <w:rsid w:val="00773D13"/>
    <w:rsid w:val="00774282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179C"/>
    <w:rsid w:val="0079391F"/>
    <w:rsid w:val="0079414E"/>
    <w:rsid w:val="00794344"/>
    <w:rsid w:val="00795DC0"/>
    <w:rsid w:val="00797213"/>
    <w:rsid w:val="00797582"/>
    <w:rsid w:val="00797B8A"/>
    <w:rsid w:val="007A3BE9"/>
    <w:rsid w:val="007A4F86"/>
    <w:rsid w:val="007A5C6B"/>
    <w:rsid w:val="007A5F64"/>
    <w:rsid w:val="007A7066"/>
    <w:rsid w:val="007B017B"/>
    <w:rsid w:val="007B0878"/>
    <w:rsid w:val="007B2E54"/>
    <w:rsid w:val="007B301C"/>
    <w:rsid w:val="007B31B1"/>
    <w:rsid w:val="007B44BD"/>
    <w:rsid w:val="007B501C"/>
    <w:rsid w:val="007B53A1"/>
    <w:rsid w:val="007B6350"/>
    <w:rsid w:val="007B6CCB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95A"/>
    <w:rsid w:val="007C7328"/>
    <w:rsid w:val="007C7914"/>
    <w:rsid w:val="007D0A16"/>
    <w:rsid w:val="007D46AE"/>
    <w:rsid w:val="007D46CC"/>
    <w:rsid w:val="007D5507"/>
    <w:rsid w:val="007D666F"/>
    <w:rsid w:val="007D7BFE"/>
    <w:rsid w:val="007E0439"/>
    <w:rsid w:val="007E0C84"/>
    <w:rsid w:val="007E1B00"/>
    <w:rsid w:val="007E47D4"/>
    <w:rsid w:val="007E492A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7F5207"/>
    <w:rsid w:val="00800471"/>
    <w:rsid w:val="00800556"/>
    <w:rsid w:val="00801B00"/>
    <w:rsid w:val="00801BEE"/>
    <w:rsid w:val="00802A86"/>
    <w:rsid w:val="00802D06"/>
    <w:rsid w:val="00803D0E"/>
    <w:rsid w:val="008043C6"/>
    <w:rsid w:val="00804C44"/>
    <w:rsid w:val="00805656"/>
    <w:rsid w:val="00806626"/>
    <w:rsid w:val="0080776E"/>
    <w:rsid w:val="00811480"/>
    <w:rsid w:val="008125D2"/>
    <w:rsid w:val="00813C22"/>
    <w:rsid w:val="00816411"/>
    <w:rsid w:val="00817C6C"/>
    <w:rsid w:val="00820C12"/>
    <w:rsid w:val="008225CD"/>
    <w:rsid w:val="008225E5"/>
    <w:rsid w:val="00822CDD"/>
    <w:rsid w:val="00825F43"/>
    <w:rsid w:val="0082696E"/>
    <w:rsid w:val="008302C0"/>
    <w:rsid w:val="00830917"/>
    <w:rsid w:val="00830ED0"/>
    <w:rsid w:val="0083109B"/>
    <w:rsid w:val="00831CCC"/>
    <w:rsid w:val="008324D8"/>
    <w:rsid w:val="00834BA3"/>
    <w:rsid w:val="00840A0F"/>
    <w:rsid w:val="008414A8"/>
    <w:rsid w:val="00842F5D"/>
    <w:rsid w:val="00843854"/>
    <w:rsid w:val="008443B8"/>
    <w:rsid w:val="00847A72"/>
    <w:rsid w:val="00850E54"/>
    <w:rsid w:val="008514CD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7117F"/>
    <w:rsid w:val="008717AD"/>
    <w:rsid w:val="008736CC"/>
    <w:rsid w:val="0087393F"/>
    <w:rsid w:val="00874945"/>
    <w:rsid w:val="008758AE"/>
    <w:rsid w:val="008761D5"/>
    <w:rsid w:val="00880157"/>
    <w:rsid w:val="00882A5F"/>
    <w:rsid w:val="00885354"/>
    <w:rsid w:val="0088700D"/>
    <w:rsid w:val="00890799"/>
    <w:rsid w:val="0089096C"/>
    <w:rsid w:val="00890FDB"/>
    <w:rsid w:val="00891B8F"/>
    <w:rsid w:val="00891CDC"/>
    <w:rsid w:val="0089317C"/>
    <w:rsid w:val="00893225"/>
    <w:rsid w:val="00893B25"/>
    <w:rsid w:val="00896E4E"/>
    <w:rsid w:val="008A1121"/>
    <w:rsid w:val="008A3CB0"/>
    <w:rsid w:val="008A3D47"/>
    <w:rsid w:val="008A4241"/>
    <w:rsid w:val="008A5117"/>
    <w:rsid w:val="008A51A7"/>
    <w:rsid w:val="008A5609"/>
    <w:rsid w:val="008A6C70"/>
    <w:rsid w:val="008A7045"/>
    <w:rsid w:val="008A741F"/>
    <w:rsid w:val="008B1E17"/>
    <w:rsid w:val="008B5115"/>
    <w:rsid w:val="008B55F4"/>
    <w:rsid w:val="008B5EC4"/>
    <w:rsid w:val="008B671F"/>
    <w:rsid w:val="008B69A6"/>
    <w:rsid w:val="008B6FD6"/>
    <w:rsid w:val="008C06B1"/>
    <w:rsid w:val="008C0743"/>
    <w:rsid w:val="008C0BF0"/>
    <w:rsid w:val="008C0EED"/>
    <w:rsid w:val="008C142C"/>
    <w:rsid w:val="008C363B"/>
    <w:rsid w:val="008C39EB"/>
    <w:rsid w:val="008C4670"/>
    <w:rsid w:val="008C545C"/>
    <w:rsid w:val="008C5A6D"/>
    <w:rsid w:val="008C5E03"/>
    <w:rsid w:val="008D0C6E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B5E"/>
    <w:rsid w:val="008E12B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266E"/>
    <w:rsid w:val="008F2E07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3C64"/>
    <w:rsid w:val="00904EE3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3553"/>
    <w:rsid w:val="00923E67"/>
    <w:rsid w:val="00924888"/>
    <w:rsid w:val="00924FFB"/>
    <w:rsid w:val="00925B55"/>
    <w:rsid w:val="00926D11"/>
    <w:rsid w:val="0092754C"/>
    <w:rsid w:val="00927768"/>
    <w:rsid w:val="00927B09"/>
    <w:rsid w:val="009302F4"/>
    <w:rsid w:val="00930C88"/>
    <w:rsid w:val="0093169B"/>
    <w:rsid w:val="00932E24"/>
    <w:rsid w:val="0093462F"/>
    <w:rsid w:val="00934FDB"/>
    <w:rsid w:val="00935F97"/>
    <w:rsid w:val="00936251"/>
    <w:rsid w:val="0094047B"/>
    <w:rsid w:val="00942CBF"/>
    <w:rsid w:val="00942F52"/>
    <w:rsid w:val="00943D8D"/>
    <w:rsid w:val="009446E7"/>
    <w:rsid w:val="00946648"/>
    <w:rsid w:val="00946913"/>
    <w:rsid w:val="0094720D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4E7"/>
    <w:rsid w:val="00975880"/>
    <w:rsid w:val="009778BB"/>
    <w:rsid w:val="009815C5"/>
    <w:rsid w:val="009828B3"/>
    <w:rsid w:val="00983736"/>
    <w:rsid w:val="00983B27"/>
    <w:rsid w:val="00983D5B"/>
    <w:rsid w:val="009843DA"/>
    <w:rsid w:val="00984CE0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5602"/>
    <w:rsid w:val="0099696F"/>
    <w:rsid w:val="0099748D"/>
    <w:rsid w:val="009A0E9E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B736A"/>
    <w:rsid w:val="009C09CD"/>
    <w:rsid w:val="009C1A33"/>
    <w:rsid w:val="009C1D6F"/>
    <w:rsid w:val="009C2E11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884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01DC"/>
    <w:rsid w:val="009F051F"/>
    <w:rsid w:val="009F2822"/>
    <w:rsid w:val="009F4A04"/>
    <w:rsid w:val="009F64D2"/>
    <w:rsid w:val="009F74BD"/>
    <w:rsid w:val="009F764D"/>
    <w:rsid w:val="009F7842"/>
    <w:rsid w:val="00A00471"/>
    <w:rsid w:val="00A017D9"/>
    <w:rsid w:val="00A021B1"/>
    <w:rsid w:val="00A022CE"/>
    <w:rsid w:val="00A022D9"/>
    <w:rsid w:val="00A032E5"/>
    <w:rsid w:val="00A03439"/>
    <w:rsid w:val="00A038F6"/>
    <w:rsid w:val="00A0608D"/>
    <w:rsid w:val="00A06349"/>
    <w:rsid w:val="00A0719E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66B5"/>
    <w:rsid w:val="00A173EB"/>
    <w:rsid w:val="00A1752E"/>
    <w:rsid w:val="00A20440"/>
    <w:rsid w:val="00A2074C"/>
    <w:rsid w:val="00A20B0B"/>
    <w:rsid w:val="00A228E0"/>
    <w:rsid w:val="00A231D6"/>
    <w:rsid w:val="00A23B54"/>
    <w:rsid w:val="00A23F44"/>
    <w:rsid w:val="00A244C1"/>
    <w:rsid w:val="00A2581B"/>
    <w:rsid w:val="00A25DA5"/>
    <w:rsid w:val="00A30DBA"/>
    <w:rsid w:val="00A31767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48A0"/>
    <w:rsid w:val="00A44AE0"/>
    <w:rsid w:val="00A4652B"/>
    <w:rsid w:val="00A466CE"/>
    <w:rsid w:val="00A471E2"/>
    <w:rsid w:val="00A54D0A"/>
    <w:rsid w:val="00A56F66"/>
    <w:rsid w:val="00A60E06"/>
    <w:rsid w:val="00A61B5E"/>
    <w:rsid w:val="00A61CDC"/>
    <w:rsid w:val="00A621E2"/>
    <w:rsid w:val="00A64F80"/>
    <w:rsid w:val="00A64FFA"/>
    <w:rsid w:val="00A65901"/>
    <w:rsid w:val="00A659DB"/>
    <w:rsid w:val="00A65CD7"/>
    <w:rsid w:val="00A662FE"/>
    <w:rsid w:val="00A67FD9"/>
    <w:rsid w:val="00A70761"/>
    <w:rsid w:val="00A71EAE"/>
    <w:rsid w:val="00A71EF1"/>
    <w:rsid w:val="00A726E1"/>
    <w:rsid w:val="00A728FF"/>
    <w:rsid w:val="00A7341D"/>
    <w:rsid w:val="00A73DBB"/>
    <w:rsid w:val="00A75611"/>
    <w:rsid w:val="00A7577B"/>
    <w:rsid w:val="00A7713A"/>
    <w:rsid w:val="00A77FCE"/>
    <w:rsid w:val="00A80E42"/>
    <w:rsid w:val="00A81017"/>
    <w:rsid w:val="00A81033"/>
    <w:rsid w:val="00A812F7"/>
    <w:rsid w:val="00A815B8"/>
    <w:rsid w:val="00A81C0C"/>
    <w:rsid w:val="00A81DB6"/>
    <w:rsid w:val="00A82532"/>
    <w:rsid w:val="00A839F8"/>
    <w:rsid w:val="00A842AD"/>
    <w:rsid w:val="00A87538"/>
    <w:rsid w:val="00A87E8F"/>
    <w:rsid w:val="00A90266"/>
    <w:rsid w:val="00A90299"/>
    <w:rsid w:val="00A90739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0CAE"/>
    <w:rsid w:val="00AB1506"/>
    <w:rsid w:val="00AB284D"/>
    <w:rsid w:val="00AB2C4B"/>
    <w:rsid w:val="00AB2CD6"/>
    <w:rsid w:val="00AB4A62"/>
    <w:rsid w:val="00AB5437"/>
    <w:rsid w:val="00AB5FB1"/>
    <w:rsid w:val="00AB68F9"/>
    <w:rsid w:val="00AB728B"/>
    <w:rsid w:val="00AC04E2"/>
    <w:rsid w:val="00AC1CC9"/>
    <w:rsid w:val="00AC2064"/>
    <w:rsid w:val="00AC309F"/>
    <w:rsid w:val="00AC4CB6"/>
    <w:rsid w:val="00AC4E33"/>
    <w:rsid w:val="00AC57F6"/>
    <w:rsid w:val="00AD1DB0"/>
    <w:rsid w:val="00AD2058"/>
    <w:rsid w:val="00AD28DF"/>
    <w:rsid w:val="00AD2AD8"/>
    <w:rsid w:val="00AD417E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1F3B"/>
    <w:rsid w:val="00AE2670"/>
    <w:rsid w:val="00AE4512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1DD5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4534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720F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645F"/>
    <w:rsid w:val="00B664E7"/>
    <w:rsid w:val="00B6715F"/>
    <w:rsid w:val="00B70EF5"/>
    <w:rsid w:val="00B71755"/>
    <w:rsid w:val="00B72105"/>
    <w:rsid w:val="00B744FC"/>
    <w:rsid w:val="00B74824"/>
    <w:rsid w:val="00B76050"/>
    <w:rsid w:val="00B7683B"/>
    <w:rsid w:val="00B7744A"/>
    <w:rsid w:val="00B77687"/>
    <w:rsid w:val="00B80DAB"/>
    <w:rsid w:val="00B81127"/>
    <w:rsid w:val="00B811B7"/>
    <w:rsid w:val="00B811E4"/>
    <w:rsid w:val="00B833ED"/>
    <w:rsid w:val="00B8363F"/>
    <w:rsid w:val="00B84DC0"/>
    <w:rsid w:val="00B84EB7"/>
    <w:rsid w:val="00B8517C"/>
    <w:rsid w:val="00B855AC"/>
    <w:rsid w:val="00B873DE"/>
    <w:rsid w:val="00B91D90"/>
    <w:rsid w:val="00B9244A"/>
    <w:rsid w:val="00B92CF5"/>
    <w:rsid w:val="00B92E4B"/>
    <w:rsid w:val="00B9313D"/>
    <w:rsid w:val="00B93870"/>
    <w:rsid w:val="00B939EA"/>
    <w:rsid w:val="00B93E57"/>
    <w:rsid w:val="00B94083"/>
    <w:rsid w:val="00B94D4A"/>
    <w:rsid w:val="00B973D2"/>
    <w:rsid w:val="00B97631"/>
    <w:rsid w:val="00BA0739"/>
    <w:rsid w:val="00BA0C23"/>
    <w:rsid w:val="00BA1CCF"/>
    <w:rsid w:val="00BA4736"/>
    <w:rsid w:val="00BA680E"/>
    <w:rsid w:val="00BA7EBD"/>
    <w:rsid w:val="00BB0899"/>
    <w:rsid w:val="00BB107E"/>
    <w:rsid w:val="00BB19CE"/>
    <w:rsid w:val="00BB1F8D"/>
    <w:rsid w:val="00BB22FB"/>
    <w:rsid w:val="00BB3139"/>
    <w:rsid w:val="00BB3498"/>
    <w:rsid w:val="00BB518B"/>
    <w:rsid w:val="00BB74F3"/>
    <w:rsid w:val="00BB75B3"/>
    <w:rsid w:val="00BC0654"/>
    <w:rsid w:val="00BC0D91"/>
    <w:rsid w:val="00BC16CB"/>
    <w:rsid w:val="00BC3FBA"/>
    <w:rsid w:val="00BC4C99"/>
    <w:rsid w:val="00BC6ED7"/>
    <w:rsid w:val="00BC7432"/>
    <w:rsid w:val="00BD0074"/>
    <w:rsid w:val="00BD02A2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43F4"/>
    <w:rsid w:val="00BE59F9"/>
    <w:rsid w:val="00BE602C"/>
    <w:rsid w:val="00BE6321"/>
    <w:rsid w:val="00BF17B7"/>
    <w:rsid w:val="00BF2397"/>
    <w:rsid w:val="00BF3F51"/>
    <w:rsid w:val="00BF537F"/>
    <w:rsid w:val="00BF5F93"/>
    <w:rsid w:val="00BF6604"/>
    <w:rsid w:val="00BF6B67"/>
    <w:rsid w:val="00BF6C00"/>
    <w:rsid w:val="00BF7EEC"/>
    <w:rsid w:val="00C004D3"/>
    <w:rsid w:val="00C05803"/>
    <w:rsid w:val="00C061C1"/>
    <w:rsid w:val="00C063C9"/>
    <w:rsid w:val="00C06E6A"/>
    <w:rsid w:val="00C07D5A"/>
    <w:rsid w:val="00C10F15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21E4"/>
    <w:rsid w:val="00C231E0"/>
    <w:rsid w:val="00C23303"/>
    <w:rsid w:val="00C241EE"/>
    <w:rsid w:val="00C2690F"/>
    <w:rsid w:val="00C26DC0"/>
    <w:rsid w:val="00C276D6"/>
    <w:rsid w:val="00C30842"/>
    <w:rsid w:val="00C30F41"/>
    <w:rsid w:val="00C31C95"/>
    <w:rsid w:val="00C3266A"/>
    <w:rsid w:val="00C32B0C"/>
    <w:rsid w:val="00C33F7A"/>
    <w:rsid w:val="00C35332"/>
    <w:rsid w:val="00C356F2"/>
    <w:rsid w:val="00C370A8"/>
    <w:rsid w:val="00C37ED8"/>
    <w:rsid w:val="00C41598"/>
    <w:rsid w:val="00C45E50"/>
    <w:rsid w:val="00C45F1F"/>
    <w:rsid w:val="00C46F5A"/>
    <w:rsid w:val="00C47232"/>
    <w:rsid w:val="00C477BA"/>
    <w:rsid w:val="00C47ABF"/>
    <w:rsid w:val="00C51156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4F9F"/>
    <w:rsid w:val="00C666FD"/>
    <w:rsid w:val="00C70602"/>
    <w:rsid w:val="00C70721"/>
    <w:rsid w:val="00C70B00"/>
    <w:rsid w:val="00C71142"/>
    <w:rsid w:val="00C72105"/>
    <w:rsid w:val="00C737A7"/>
    <w:rsid w:val="00C73A4B"/>
    <w:rsid w:val="00C75920"/>
    <w:rsid w:val="00C75D7A"/>
    <w:rsid w:val="00C77247"/>
    <w:rsid w:val="00C80345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4690"/>
    <w:rsid w:val="00CA5FDA"/>
    <w:rsid w:val="00CA65CB"/>
    <w:rsid w:val="00CA724D"/>
    <w:rsid w:val="00CA7CA8"/>
    <w:rsid w:val="00CB08B7"/>
    <w:rsid w:val="00CB0CE9"/>
    <w:rsid w:val="00CB2CB8"/>
    <w:rsid w:val="00CB4122"/>
    <w:rsid w:val="00CC01C9"/>
    <w:rsid w:val="00CC01D6"/>
    <w:rsid w:val="00CC05CE"/>
    <w:rsid w:val="00CC3058"/>
    <w:rsid w:val="00CC4DB5"/>
    <w:rsid w:val="00CC617D"/>
    <w:rsid w:val="00CC6292"/>
    <w:rsid w:val="00CC7092"/>
    <w:rsid w:val="00CC70E7"/>
    <w:rsid w:val="00CC756E"/>
    <w:rsid w:val="00CC768C"/>
    <w:rsid w:val="00CD1A5F"/>
    <w:rsid w:val="00CD1E77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358"/>
    <w:rsid w:val="00CE0EA6"/>
    <w:rsid w:val="00CE2911"/>
    <w:rsid w:val="00CE2D56"/>
    <w:rsid w:val="00CE4292"/>
    <w:rsid w:val="00CE520D"/>
    <w:rsid w:val="00CE5B66"/>
    <w:rsid w:val="00CE7A7C"/>
    <w:rsid w:val="00CF0259"/>
    <w:rsid w:val="00CF0FFD"/>
    <w:rsid w:val="00CF12E7"/>
    <w:rsid w:val="00CF19A2"/>
    <w:rsid w:val="00CF2299"/>
    <w:rsid w:val="00CF2374"/>
    <w:rsid w:val="00CF3E8E"/>
    <w:rsid w:val="00CF4734"/>
    <w:rsid w:val="00CF5783"/>
    <w:rsid w:val="00CF5C06"/>
    <w:rsid w:val="00CF663F"/>
    <w:rsid w:val="00D011F9"/>
    <w:rsid w:val="00D02067"/>
    <w:rsid w:val="00D035C7"/>
    <w:rsid w:val="00D039A9"/>
    <w:rsid w:val="00D0422E"/>
    <w:rsid w:val="00D04A96"/>
    <w:rsid w:val="00D05DB2"/>
    <w:rsid w:val="00D05E32"/>
    <w:rsid w:val="00D0680E"/>
    <w:rsid w:val="00D1027E"/>
    <w:rsid w:val="00D1226B"/>
    <w:rsid w:val="00D12731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1ECA"/>
    <w:rsid w:val="00D3284B"/>
    <w:rsid w:val="00D32A8B"/>
    <w:rsid w:val="00D33AB5"/>
    <w:rsid w:val="00D345D9"/>
    <w:rsid w:val="00D37B38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DFE"/>
    <w:rsid w:val="00D50E84"/>
    <w:rsid w:val="00D50F21"/>
    <w:rsid w:val="00D52697"/>
    <w:rsid w:val="00D5291E"/>
    <w:rsid w:val="00D54186"/>
    <w:rsid w:val="00D55E5C"/>
    <w:rsid w:val="00D56448"/>
    <w:rsid w:val="00D56653"/>
    <w:rsid w:val="00D5699E"/>
    <w:rsid w:val="00D56C63"/>
    <w:rsid w:val="00D57C25"/>
    <w:rsid w:val="00D60511"/>
    <w:rsid w:val="00D610C9"/>
    <w:rsid w:val="00D6127F"/>
    <w:rsid w:val="00D612BD"/>
    <w:rsid w:val="00D62172"/>
    <w:rsid w:val="00D6494B"/>
    <w:rsid w:val="00D64CBA"/>
    <w:rsid w:val="00D651D6"/>
    <w:rsid w:val="00D65DEB"/>
    <w:rsid w:val="00D65E56"/>
    <w:rsid w:val="00D66781"/>
    <w:rsid w:val="00D67C98"/>
    <w:rsid w:val="00D7191D"/>
    <w:rsid w:val="00D71CC5"/>
    <w:rsid w:val="00D75F46"/>
    <w:rsid w:val="00D778F0"/>
    <w:rsid w:val="00D8010E"/>
    <w:rsid w:val="00D809D0"/>
    <w:rsid w:val="00D82F05"/>
    <w:rsid w:val="00D83530"/>
    <w:rsid w:val="00D844D3"/>
    <w:rsid w:val="00D84DD5"/>
    <w:rsid w:val="00D84EBA"/>
    <w:rsid w:val="00D8678E"/>
    <w:rsid w:val="00D86C53"/>
    <w:rsid w:val="00D90041"/>
    <w:rsid w:val="00D91341"/>
    <w:rsid w:val="00D91CCD"/>
    <w:rsid w:val="00D9278B"/>
    <w:rsid w:val="00D935A2"/>
    <w:rsid w:val="00D9409B"/>
    <w:rsid w:val="00D94365"/>
    <w:rsid w:val="00D953BD"/>
    <w:rsid w:val="00D95A16"/>
    <w:rsid w:val="00D96203"/>
    <w:rsid w:val="00D9666F"/>
    <w:rsid w:val="00D9740E"/>
    <w:rsid w:val="00D97BA3"/>
    <w:rsid w:val="00DA0457"/>
    <w:rsid w:val="00DA0BCC"/>
    <w:rsid w:val="00DA1499"/>
    <w:rsid w:val="00DA1E93"/>
    <w:rsid w:val="00DA252A"/>
    <w:rsid w:val="00DA301B"/>
    <w:rsid w:val="00DA4523"/>
    <w:rsid w:val="00DA4D99"/>
    <w:rsid w:val="00DA5CB8"/>
    <w:rsid w:val="00DA5CDC"/>
    <w:rsid w:val="00DA5F61"/>
    <w:rsid w:val="00DA7234"/>
    <w:rsid w:val="00DA7BD2"/>
    <w:rsid w:val="00DB3C97"/>
    <w:rsid w:val="00DB3D9B"/>
    <w:rsid w:val="00DB4BA2"/>
    <w:rsid w:val="00DB5832"/>
    <w:rsid w:val="00DB797D"/>
    <w:rsid w:val="00DB7AF6"/>
    <w:rsid w:val="00DC053B"/>
    <w:rsid w:val="00DC1C26"/>
    <w:rsid w:val="00DC1D62"/>
    <w:rsid w:val="00DC4237"/>
    <w:rsid w:val="00DC4781"/>
    <w:rsid w:val="00DC65C8"/>
    <w:rsid w:val="00DD0BC5"/>
    <w:rsid w:val="00DD0BE3"/>
    <w:rsid w:val="00DD119F"/>
    <w:rsid w:val="00DD1430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B3A"/>
    <w:rsid w:val="00DE4D5F"/>
    <w:rsid w:val="00DE53AB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37D8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2128F"/>
    <w:rsid w:val="00E23095"/>
    <w:rsid w:val="00E23FEC"/>
    <w:rsid w:val="00E25932"/>
    <w:rsid w:val="00E2653E"/>
    <w:rsid w:val="00E302D3"/>
    <w:rsid w:val="00E30E45"/>
    <w:rsid w:val="00E31284"/>
    <w:rsid w:val="00E312D2"/>
    <w:rsid w:val="00E31E5E"/>
    <w:rsid w:val="00E3230F"/>
    <w:rsid w:val="00E32C5C"/>
    <w:rsid w:val="00E3575E"/>
    <w:rsid w:val="00E361E5"/>
    <w:rsid w:val="00E366E7"/>
    <w:rsid w:val="00E36F4E"/>
    <w:rsid w:val="00E371F5"/>
    <w:rsid w:val="00E37725"/>
    <w:rsid w:val="00E41185"/>
    <w:rsid w:val="00E41B8D"/>
    <w:rsid w:val="00E42ADC"/>
    <w:rsid w:val="00E4484B"/>
    <w:rsid w:val="00E454FE"/>
    <w:rsid w:val="00E45CD9"/>
    <w:rsid w:val="00E4696B"/>
    <w:rsid w:val="00E50467"/>
    <w:rsid w:val="00E5054C"/>
    <w:rsid w:val="00E50575"/>
    <w:rsid w:val="00E512E0"/>
    <w:rsid w:val="00E51B77"/>
    <w:rsid w:val="00E51C61"/>
    <w:rsid w:val="00E51D95"/>
    <w:rsid w:val="00E52CD0"/>
    <w:rsid w:val="00E53E28"/>
    <w:rsid w:val="00E5526D"/>
    <w:rsid w:val="00E57374"/>
    <w:rsid w:val="00E57395"/>
    <w:rsid w:val="00E57D55"/>
    <w:rsid w:val="00E60B41"/>
    <w:rsid w:val="00E616A3"/>
    <w:rsid w:val="00E6194D"/>
    <w:rsid w:val="00E61CC6"/>
    <w:rsid w:val="00E6760D"/>
    <w:rsid w:val="00E70608"/>
    <w:rsid w:val="00E72577"/>
    <w:rsid w:val="00E744A3"/>
    <w:rsid w:val="00E766E3"/>
    <w:rsid w:val="00E804C3"/>
    <w:rsid w:val="00E80C96"/>
    <w:rsid w:val="00E811E7"/>
    <w:rsid w:val="00E8197A"/>
    <w:rsid w:val="00E824E8"/>
    <w:rsid w:val="00E8575C"/>
    <w:rsid w:val="00E8622C"/>
    <w:rsid w:val="00E86405"/>
    <w:rsid w:val="00E86A0D"/>
    <w:rsid w:val="00E878BB"/>
    <w:rsid w:val="00E915D6"/>
    <w:rsid w:val="00E91A49"/>
    <w:rsid w:val="00E9202B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913"/>
    <w:rsid w:val="00EA5C1C"/>
    <w:rsid w:val="00EA5EE9"/>
    <w:rsid w:val="00EA6097"/>
    <w:rsid w:val="00EA7100"/>
    <w:rsid w:val="00EA7CDE"/>
    <w:rsid w:val="00EB05CC"/>
    <w:rsid w:val="00EB0E7A"/>
    <w:rsid w:val="00EB118C"/>
    <w:rsid w:val="00EB1ADD"/>
    <w:rsid w:val="00EB2884"/>
    <w:rsid w:val="00EB3D55"/>
    <w:rsid w:val="00EB5896"/>
    <w:rsid w:val="00EC0574"/>
    <w:rsid w:val="00EC15F3"/>
    <w:rsid w:val="00EC25D0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1B2E"/>
    <w:rsid w:val="00EE1F34"/>
    <w:rsid w:val="00EE2B97"/>
    <w:rsid w:val="00EE4686"/>
    <w:rsid w:val="00EE60D5"/>
    <w:rsid w:val="00EE66F5"/>
    <w:rsid w:val="00EE697E"/>
    <w:rsid w:val="00EE7ABD"/>
    <w:rsid w:val="00EF1132"/>
    <w:rsid w:val="00EF35AE"/>
    <w:rsid w:val="00EF470A"/>
    <w:rsid w:val="00EF4B3C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1BB4"/>
    <w:rsid w:val="00F120C8"/>
    <w:rsid w:val="00F13D0F"/>
    <w:rsid w:val="00F143DE"/>
    <w:rsid w:val="00F14A89"/>
    <w:rsid w:val="00F14D6B"/>
    <w:rsid w:val="00F151F3"/>
    <w:rsid w:val="00F167EC"/>
    <w:rsid w:val="00F1699C"/>
    <w:rsid w:val="00F17F60"/>
    <w:rsid w:val="00F225E0"/>
    <w:rsid w:val="00F2397C"/>
    <w:rsid w:val="00F239F1"/>
    <w:rsid w:val="00F240E4"/>
    <w:rsid w:val="00F25153"/>
    <w:rsid w:val="00F260F9"/>
    <w:rsid w:val="00F26BDB"/>
    <w:rsid w:val="00F26C07"/>
    <w:rsid w:val="00F26DDE"/>
    <w:rsid w:val="00F26F22"/>
    <w:rsid w:val="00F27332"/>
    <w:rsid w:val="00F313A4"/>
    <w:rsid w:val="00F33202"/>
    <w:rsid w:val="00F332B2"/>
    <w:rsid w:val="00F3460A"/>
    <w:rsid w:val="00F35340"/>
    <w:rsid w:val="00F35B8C"/>
    <w:rsid w:val="00F35F75"/>
    <w:rsid w:val="00F37D3F"/>
    <w:rsid w:val="00F40911"/>
    <w:rsid w:val="00F40CB4"/>
    <w:rsid w:val="00F40D2C"/>
    <w:rsid w:val="00F40E8C"/>
    <w:rsid w:val="00F412B7"/>
    <w:rsid w:val="00F42314"/>
    <w:rsid w:val="00F42776"/>
    <w:rsid w:val="00F42992"/>
    <w:rsid w:val="00F43F99"/>
    <w:rsid w:val="00F44DD0"/>
    <w:rsid w:val="00F45140"/>
    <w:rsid w:val="00F462E9"/>
    <w:rsid w:val="00F47104"/>
    <w:rsid w:val="00F505B1"/>
    <w:rsid w:val="00F50CED"/>
    <w:rsid w:val="00F524E6"/>
    <w:rsid w:val="00F52519"/>
    <w:rsid w:val="00F525DD"/>
    <w:rsid w:val="00F52682"/>
    <w:rsid w:val="00F53C13"/>
    <w:rsid w:val="00F53D04"/>
    <w:rsid w:val="00F53DD4"/>
    <w:rsid w:val="00F54AA6"/>
    <w:rsid w:val="00F55344"/>
    <w:rsid w:val="00F5774F"/>
    <w:rsid w:val="00F623E6"/>
    <w:rsid w:val="00F625F0"/>
    <w:rsid w:val="00F63BB6"/>
    <w:rsid w:val="00F6633F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4478"/>
    <w:rsid w:val="00F94AF9"/>
    <w:rsid w:val="00F94BAB"/>
    <w:rsid w:val="00F950DB"/>
    <w:rsid w:val="00F9533F"/>
    <w:rsid w:val="00F97336"/>
    <w:rsid w:val="00FA0FB3"/>
    <w:rsid w:val="00FA134B"/>
    <w:rsid w:val="00FA1441"/>
    <w:rsid w:val="00FA3274"/>
    <w:rsid w:val="00FA45EF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43C1"/>
    <w:rsid w:val="00FD6BE2"/>
    <w:rsid w:val="00FD7BAB"/>
    <w:rsid w:val="00FE1C87"/>
    <w:rsid w:val="00FE446C"/>
    <w:rsid w:val="00FE5CF9"/>
    <w:rsid w:val="00FE63E0"/>
    <w:rsid w:val="00FE7235"/>
    <w:rsid w:val="00FE761A"/>
    <w:rsid w:val="00FF05B7"/>
    <w:rsid w:val="00FF12AF"/>
    <w:rsid w:val="00FF3B63"/>
    <w:rsid w:val="00FF41A8"/>
    <w:rsid w:val="00FF52B5"/>
    <w:rsid w:val="00FF5D5E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F3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annotation subjec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650B3-9908-4025-AEE3-170D8905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3072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Joanna Wilk</cp:lastModifiedBy>
  <cp:revision>4</cp:revision>
  <cp:lastPrinted>2021-06-02T12:31:00Z</cp:lastPrinted>
  <dcterms:created xsi:type="dcterms:W3CDTF">2025-08-01T13:34:00Z</dcterms:created>
  <dcterms:modified xsi:type="dcterms:W3CDTF">2026-01-30T08:46:00Z</dcterms:modified>
</cp:coreProperties>
</file>